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854150" name="b9bd2ac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935674" name="b9bd2ac0-2846-11f1-854f-b7d404d48e4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3406024" name="bdd65c8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7819372" name="bdd65c80-2846-11f1-854f-b7d404d48e4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413640" name="f40a180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540944" name="f40a1800-2846-11f1-854f-b7d404d48e4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1386567" name="f7eafbb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524925" name="f7eafbb0-2846-11f1-854f-b7d404d48e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473117" name="8508f110-284b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9793556" name="8508f110-284b-11f1-854f-b7d404d48e4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4131860" name="8a98bd40-284b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868194" name="8a98bd40-284b-11f1-854f-b7d404d48e4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Juchstrasse 41, 9548 Matzingen</w:t>
          </w:r>
        </w:p>
        <w:p>
          <w:pPr>
            <w:spacing w:before="0" w:after="0"/>
          </w:pPr>
          <w:r>
            <w:t>824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